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6060067" name="019fcc38-5c72-7ba5-8612-d9ee661fc6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9399322" name="019fcc38-5c72-7ba5-8612-d9ee661fc63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1852269" name="019fcc38-9647-7820-830c-d93e8892dc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0981760" name="019fcc38-9647-7820-830c-d93e8892dc6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/ Küche / Bad </w:t>
            </w:r>
          </w:p>
          <w:p>
            <w:pPr>
              <w:spacing w:before="0" w:after="0"/>
            </w:pPr>
            <w:r>
              <w:t>EG/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7208233" name="019fcc58-b562-7d78-8b5d-f8eba60abf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2601529" name="019fcc58-b562-7d78-8b5d-f8eba60abf9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2112154" name="019fcc58-c527-7356-9ac8-0d745a0505a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4060776" name="019fcc58-c527-7356-9ac8-0d745a0505a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2098713" name="019fcc67-4a7d-756d-a7ae-e5e6fda6dd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1529349" name="019fcc67-4a7d-756d-a7ae-e5e6fda6ddd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5301469" name="019fcc67-a3c3-7a84-89df-bf8ec89dfb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6318941" name="019fcc67-a3c3-7a84-89df-bf8ec89dfb6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Dachrandabschluss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Dachrandabschluss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2986541" name="019fcc6b-c4cf-7beb-8d97-80883a02b0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1745668" name="019fcc6b-c4cf-7beb-8d97-80883a02b04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4083896" name="019fcc6c-634f-776a-adfc-781491b728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1233687" name="019fcc6c-634f-776a-adfc-781491b7289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Begonienstrasse 8, 8472 Seuzach</w:t>
          </w:r>
        </w:p>
        <w:p>
          <w:pPr>
            <w:spacing w:before="0" w:after="0"/>
          </w:pPr>
          <w:r>
            <w:t>1120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